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04E" w:rsidRPr="00C50D9B" w:rsidRDefault="00C0604E" w:rsidP="00C0604E">
      <w:pPr>
        <w:pStyle w:val="Bijlageondertitel"/>
        <w:numPr>
          <w:ilvl w:val="0"/>
          <w:numId w:val="28"/>
        </w:numPr>
      </w:pPr>
      <w:r w:rsidRPr="00C50D9B">
        <w:t xml:space="preserve">Referentieformulier bekwaamheid kerncompetentie </w:t>
      </w:r>
    </w:p>
    <w:p w:rsidR="00C0604E" w:rsidRPr="00C50D9B" w:rsidRDefault="00C0604E" w:rsidP="00C0604E">
      <w:r w:rsidRPr="00C50D9B">
        <w:t>De grijze teksten met toelichting in de gele velden dienen te worden vervangen door invullingen van de Inschrijver.</w:t>
      </w:r>
    </w:p>
    <w:p w:rsidR="00C0604E" w:rsidRPr="00C50D9B" w:rsidRDefault="00C0604E" w:rsidP="00C0604E"/>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80"/>
        <w:gridCol w:w="3573"/>
        <w:gridCol w:w="4626"/>
      </w:tblGrid>
      <w:tr w:rsidR="00C0604E" w:rsidRPr="00C50D9B" w:rsidTr="009E6847">
        <w:trPr>
          <w:cantSplit/>
        </w:trPr>
        <w:tc>
          <w:tcPr>
            <w:tcW w:w="380" w:type="dxa"/>
          </w:tcPr>
          <w:p w:rsidR="00C0604E" w:rsidRPr="00C50D9B" w:rsidRDefault="00C0604E" w:rsidP="009E6847"/>
        </w:tc>
        <w:tc>
          <w:tcPr>
            <w:tcW w:w="8199" w:type="dxa"/>
            <w:gridSpan w:val="2"/>
          </w:tcPr>
          <w:p w:rsidR="00C0604E" w:rsidRPr="00C50D9B" w:rsidRDefault="00C0604E" w:rsidP="009E6847">
            <w:r w:rsidRPr="00C50D9B">
              <w:t>Inschrijver</w:t>
            </w: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Naam:</w:t>
            </w:r>
          </w:p>
        </w:tc>
        <w:tc>
          <w:tcPr>
            <w:tcW w:w="4626" w:type="dxa"/>
            <w:shd w:val="clear" w:color="auto" w:fill="FFFF99"/>
          </w:tcPr>
          <w:p w:rsidR="00C0604E" w:rsidRPr="00C50D9B" w:rsidRDefault="00C0604E" w:rsidP="009E6847">
            <w:pPr>
              <w:rPr>
                <w:highlight w:val="lightGray"/>
              </w:rPr>
            </w:pPr>
            <w:r w:rsidRPr="00C50D9B">
              <w:rPr>
                <w:highlight w:val="lightGray"/>
              </w:rPr>
              <w:t>Naam Inschrijver</w:t>
            </w: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Adres / Postcode vestigingsplaats</w:t>
            </w:r>
          </w:p>
        </w:tc>
        <w:tc>
          <w:tcPr>
            <w:tcW w:w="4626" w:type="dxa"/>
            <w:shd w:val="clear" w:color="auto" w:fill="FFFF99"/>
          </w:tcPr>
          <w:p w:rsidR="00C0604E" w:rsidRPr="00C50D9B" w:rsidRDefault="00C0604E" w:rsidP="009E6847">
            <w:pPr>
              <w:rPr>
                <w:highlight w:val="lightGray"/>
              </w:rPr>
            </w:pPr>
            <w:r w:rsidRPr="00C50D9B">
              <w:rPr>
                <w:highlight w:val="lightGray"/>
              </w:rPr>
              <w:t>Postcode en plaats vestiging Inschrijver</w:t>
            </w:r>
          </w:p>
        </w:tc>
      </w:tr>
      <w:tr w:rsidR="00C0604E" w:rsidRPr="00C50D9B" w:rsidTr="009E6847">
        <w:trPr>
          <w:cantSplit/>
        </w:trPr>
        <w:tc>
          <w:tcPr>
            <w:tcW w:w="380" w:type="dxa"/>
          </w:tcPr>
          <w:p w:rsidR="00C0604E" w:rsidRPr="00C50D9B" w:rsidRDefault="00C0604E" w:rsidP="009E6847"/>
        </w:tc>
        <w:tc>
          <w:tcPr>
            <w:tcW w:w="8199" w:type="dxa"/>
            <w:gridSpan w:val="2"/>
          </w:tcPr>
          <w:p w:rsidR="00C0604E" w:rsidRPr="00C50D9B" w:rsidRDefault="00C0604E" w:rsidP="009E6847">
            <w:r w:rsidRPr="00C50D9B">
              <w:t xml:space="preserve">Referentieproject </w:t>
            </w: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Nummer referentieproject (indien van toepassing)</w:t>
            </w:r>
          </w:p>
        </w:tc>
        <w:tc>
          <w:tcPr>
            <w:tcW w:w="4626" w:type="dxa"/>
            <w:shd w:val="clear" w:color="auto" w:fill="FFFF99"/>
          </w:tcPr>
          <w:p w:rsidR="00C0604E" w:rsidRPr="00C50D9B" w:rsidRDefault="00C0604E" w:rsidP="009E6847">
            <w:pPr>
              <w:rPr>
                <w:highlight w:val="lightGray"/>
              </w:rPr>
            </w:pPr>
            <w:r w:rsidRPr="00C50D9B">
              <w:rPr>
                <w:highlight w:val="lightGray"/>
              </w:rPr>
              <w:t>Nr.</w:t>
            </w: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Referentieproject (naam)</w:t>
            </w:r>
          </w:p>
        </w:tc>
        <w:tc>
          <w:tcPr>
            <w:tcW w:w="4626" w:type="dxa"/>
            <w:shd w:val="clear" w:color="auto" w:fill="FFFF99"/>
          </w:tcPr>
          <w:p w:rsidR="00C0604E" w:rsidRPr="00C50D9B" w:rsidRDefault="00C0604E" w:rsidP="009E6847">
            <w:pPr>
              <w:rPr>
                <w:highlight w:val="lightGray"/>
              </w:rPr>
            </w:pPr>
            <w:r w:rsidRPr="00C50D9B">
              <w:rPr>
                <w:highlight w:val="lightGray"/>
              </w:rPr>
              <w:t>Naam project</w:t>
            </w: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Referentie heeft betrekking op:</w:t>
            </w:r>
          </w:p>
          <w:p w:rsidR="00C0604E" w:rsidRPr="00C50D9B" w:rsidRDefault="00C0604E" w:rsidP="009E6847">
            <w:r w:rsidRPr="00C50D9B">
              <w:t xml:space="preserve"> </w:t>
            </w:r>
          </w:p>
          <w:p w:rsidR="00C0604E" w:rsidRPr="00C50D9B" w:rsidRDefault="00C0604E" w:rsidP="009E6847"/>
        </w:tc>
        <w:tc>
          <w:tcPr>
            <w:tcW w:w="4626" w:type="dxa"/>
            <w:shd w:val="clear" w:color="auto" w:fill="FFFF99"/>
          </w:tcPr>
          <w:p w:rsidR="00C0604E" w:rsidRDefault="00C0604E" w:rsidP="009E6847">
            <w:r w:rsidRPr="00C50D9B">
              <w:sym w:font="Wingdings" w:char="F06F"/>
            </w:r>
            <w:r w:rsidRPr="00C50D9B">
              <w:t xml:space="preserve">  Kerncompetentie </w:t>
            </w:r>
            <w:r w:rsidR="00064050">
              <w:t>Laaddienstlevering</w:t>
            </w:r>
          </w:p>
          <w:p w:rsidR="00C0604E" w:rsidRPr="00C50D9B" w:rsidRDefault="00C0604E" w:rsidP="00C0604E">
            <w:r w:rsidRPr="00C50D9B">
              <w:sym w:font="Wingdings" w:char="F06F"/>
            </w:r>
            <w:r w:rsidRPr="00C50D9B">
              <w:t xml:space="preserve">  Kerncompetentie </w:t>
            </w:r>
            <w:r>
              <w:t>Beheer en onderhoud</w:t>
            </w:r>
          </w:p>
          <w:p w:rsidR="00C0604E" w:rsidRPr="00C50D9B" w:rsidRDefault="00C0604E" w:rsidP="00C0604E">
            <w:r w:rsidRPr="00C50D9B">
              <w:sym w:font="Wingdings" w:char="F06F"/>
            </w:r>
            <w:r w:rsidRPr="00C50D9B">
              <w:t xml:space="preserve">  Kerncompetentie </w:t>
            </w:r>
            <w:r>
              <w:t>Storingsdienst</w:t>
            </w:r>
          </w:p>
          <w:p w:rsidR="00C0604E" w:rsidRPr="00C50D9B" w:rsidRDefault="00C0604E" w:rsidP="00C0604E">
            <w:r w:rsidRPr="00C50D9B">
              <w:sym w:font="Wingdings" w:char="F06F"/>
            </w:r>
            <w:r w:rsidRPr="00C50D9B">
              <w:t xml:space="preserve">  Kerncompetentie </w:t>
            </w:r>
            <w:r>
              <w:t xml:space="preserve">Diensteverlening </w:t>
            </w:r>
          </w:p>
          <w:p w:rsidR="00C0604E" w:rsidRPr="00C50D9B" w:rsidRDefault="00C0604E" w:rsidP="009E6847"/>
        </w:tc>
      </w:tr>
      <w:tr w:rsidR="00C0604E" w:rsidRPr="00C50D9B" w:rsidTr="009E6847">
        <w:trPr>
          <w:cantSplit/>
        </w:trPr>
        <w:tc>
          <w:tcPr>
            <w:tcW w:w="380" w:type="dxa"/>
          </w:tcPr>
          <w:p w:rsidR="00C0604E" w:rsidRPr="00C50D9B" w:rsidRDefault="00C0604E" w:rsidP="009E6847"/>
        </w:tc>
        <w:tc>
          <w:tcPr>
            <w:tcW w:w="8199" w:type="dxa"/>
            <w:gridSpan w:val="2"/>
          </w:tcPr>
          <w:p w:rsidR="00C0604E" w:rsidRPr="00C50D9B" w:rsidRDefault="00C0604E" w:rsidP="009E6847">
            <w:r w:rsidRPr="00C50D9B">
              <w:t>Naam en adres Concessieverlener:</w:t>
            </w: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Aanbesteder</w:t>
            </w:r>
          </w:p>
        </w:tc>
        <w:tc>
          <w:tcPr>
            <w:tcW w:w="4626" w:type="dxa"/>
            <w:shd w:val="clear" w:color="auto" w:fill="FFFF99"/>
          </w:tcPr>
          <w:p w:rsidR="00C0604E" w:rsidRPr="00C50D9B" w:rsidRDefault="00C0604E" w:rsidP="009E6847">
            <w:pPr>
              <w:rPr>
                <w:highlight w:val="lightGray"/>
              </w:rPr>
            </w:pPr>
            <w:r w:rsidRPr="00C50D9B">
              <w:rPr>
                <w:highlight w:val="lightGray"/>
              </w:rPr>
              <w:t>Naam Concessieverlener</w:t>
            </w: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Contactpersoon bij de Concessieverlener:</w:t>
            </w:r>
          </w:p>
        </w:tc>
        <w:tc>
          <w:tcPr>
            <w:tcW w:w="4626" w:type="dxa"/>
            <w:shd w:val="clear" w:color="auto" w:fill="FFFF99"/>
          </w:tcPr>
          <w:p w:rsidR="00C0604E" w:rsidRPr="00C50D9B" w:rsidRDefault="00C0604E" w:rsidP="009E6847">
            <w:pPr>
              <w:rPr>
                <w:highlight w:val="lightGray"/>
              </w:rPr>
            </w:pPr>
            <w:r w:rsidRPr="00C50D9B">
              <w:rPr>
                <w:highlight w:val="lightGray"/>
              </w:rPr>
              <w:t>Naam contactpersoon Concessieverlener</w:t>
            </w:r>
          </w:p>
          <w:p w:rsidR="00C0604E" w:rsidRPr="00C50D9B" w:rsidRDefault="00C0604E" w:rsidP="009E6847">
            <w:pPr>
              <w:rPr>
                <w:highlight w:val="lightGray"/>
              </w:rPr>
            </w:pP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Contactgegevens contactpersoon bij de Concessieverlener:</w:t>
            </w:r>
          </w:p>
        </w:tc>
        <w:tc>
          <w:tcPr>
            <w:tcW w:w="4626" w:type="dxa"/>
            <w:shd w:val="clear" w:color="auto" w:fill="FFFF99"/>
          </w:tcPr>
          <w:p w:rsidR="00C0604E" w:rsidRPr="00C50D9B" w:rsidRDefault="00C0604E" w:rsidP="009E6847">
            <w:pPr>
              <w:rPr>
                <w:highlight w:val="lightGray"/>
              </w:rPr>
            </w:pPr>
            <w:r w:rsidRPr="00C50D9B">
              <w:rPr>
                <w:highlight w:val="lightGray"/>
              </w:rPr>
              <w:t>Telefoonnummer:</w:t>
            </w:r>
          </w:p>
          <w:p w:rsidR="00C0604E" w:rsidRPr="00C50D9B" w:rsidRDefault="00C0604E" w:rsidP="009E6847">
            <w:pPr>
              <w:rPr>
                <w:highlight w:val="lightGray"/>
              </w:rPr>
            </w:pPr>
          </w:p>
          <w:p w:rsidR="00C0604E" w:rsidRPr="00C50D9B" w:rsidRDefault="00C0604E" w:rsidP="009E6847">
            <w:pPr>
              <w:rPr>
                <w:highlight w:val="lightGray"/>
              </w:rPr>
            </w:pPr>
            <w:r w:rsidRPr="00C50D9B">
              <w:rPr>
                <w:highlight w:val="lightGray"/>
              </w:rPr>
              <w:t>E-mail adres:</w:t>
            </w:r>
          </w:p>
        </w:tc>
      </w:tr>
      <w:tr w:rsidR="00C0604E" w:rsidRPr="00C50D9B" w:rsidTr="009E6847">
        <w:trPr>
          <w:cantSplit/>
        </w:trPr>
        <w:tc>
          <w:tcPr>
            <w:tcW w:w="380" w:type="dxa"/>
          </w:tcPr>
          <w:p w:rsidR="00C0604E" w:rsidRPr="00C50D9B" w:rsidRDefault="00C0604E" w:rsidP="009E6847"/>
        </w:tc>
        <w:tc>
          <w:tcPr>
            <w:tcW w:w="8199" w:type="dxa"/>
            <w:gridSpan w:val="2"/>
          </w:tcPr>
          <w:p w:rsidR="00C0604E" w:rsidRPr="00C50D9B" w:rsidRDefault="00C0604E" w:rsidP="009E6847">
            <w:r w:rsidRPr="00C50D9B">
              <w:t>Nadere informatie referentieproject</w:t>
            </w: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Locatie van het referentiewerk</w:t>
            </w:r>
          </w:p>
        </w:tc>
        <w:tc>
          <w:tcPr>
            <w:tcW w:w="4626" w:type="dxa"/>
            <w:shd w:val="clear" w:color="auto" w:fill="FFFF99"/>
          </w:tcPr>
          <w:p w:rsidR="00C0604E" w:rsidRPr="00C50D9B" w:rsidRDefault="00C0604E" w:rsidP="009E6847">
            <w:pPr>
              <w:rPr>
                <w:highlight w:val="lightGray"/>
              </w:rPr>
            </w:pPr>
            <w:r w:rsidRPr="00C50D9B">
              <w:rPr>
                <w:highlight w:val="lightGray"/>
              </w:rPr>
              <w:t>Locatiegegevens / adres.</w:t>
            </w:r>
          </w:p>
          <w:p w:rsidR="00C0604E" w:rsidRPr="00C50D9B" w:rsidRDefault="00C0604E" w:rsidP="009E6847">
            <w:pPr>
              <w:rPr>
                <w:highlight w:val="lightGray"/>
              </w:rPr>
            </w:pPr>
          </w:p>
          <w:p w:rsidR="00C0604E" w:rsidRPr="00C50D9B" w:rsidRDefault="00C0604E" w:rsidP="009E6847">
            <w:pPr>
              <w:rPr>
                <w:highlight w:val="lightGray"/>
              </w:rPr>
            </w:pPr>
            <w:r w:rsidRPr="00C50D9B">
              <w:rPr>
                <w:highlight w:val="lightGray"/>
              </w:rPr>
              <w:t xml:space="preserve">Als bijlage toevoegen: een situatietekening of kaart (bijv. google </w:t>
            </w:r>
            <w:proofErr w:type="spellStart"/>
            <w:r w:rsidRPr="00C50D9B">
              <w:rPr>
                <w:highlight w:val="lightGray"/>
              </w:rPr>
              <w:t>maps</w:t>
            </w:r>
            <w:proofErr w:type="spellEnd"/>
            <w:r w:rsidRPr="00C50D9B">
              <w:rPr>
                <w:highlight w:val="lightGray"/>
              </w:rPr>
              <w:t>) waarop aangeduid de exacte locatie van het werkgebied van het referentieproject.</w:t>
            </w:r>
          </w:p>
          <w:p w:rsidR="00C0604E" w:rsidRPr="00C50D9B" w:rsidRDefault="00C0604E" w:rsidP="009E6847">
            <w:pPr>
              <w:rPr>
                <w:highlight w:val="lightGray"/>
              </w:rPr>
            </w:pPr>
          </w:p>
        </w:tc>
      </w:tr>
      <w:tr w:rsidR="00C0604E" w:rsidRPr="00C50D9B" w:rsidTr="009E6847">
        <w:trPr>
          <w:cantSplit/>
        </w:trPr>
        <w:tc>
          <w:tcPr>
            <w:tcW w:w="380" w:type="dxa"/>
          </w:tcPr>
          <w:p w:rsidR="00C0604E" w:rsidRPr="00C50D9B" w:rsidRDefault="00C0604E" w:rsidP="009E6847"/>
        </w:tc>
        <w:tc>
          <w:tcPr>
            <w:tcW w:w="3573" w:type="dxa"/>
          </w:tcPr>
          <w:p w:rsidR="00C0604E" w:rsidRPr="00C50D9B" w:rsidRDefault="00C0604E" w:rsidP="009E6847">
            <w:r w:rsidRPr="00C50D9B">
              <w:t>Datum van de opdrachtverlening</w:t>
            </w:r>
          </w:p>
        </w:tc>
        <w:tc>
          <w:tcPr>
            <w:tcW w:w="4626" w:type="dxa"/>
            <w:shd w:val="clear" w:color="auto" w:fill="FFFF99"/>
          </w:tcPr>
          <w:p w:rsidR="00C0604E" w:rsidRPr="00C50D9B" w:rsidRDefault="00C0604E" w:rsidP="009E6847">
            <w:pPr>
              <w:rPr>
                <w:highlight w:val="lightGray"/>
              </w:rPr>
            </w:pPr>
            <w:r w:rsidRPr="00C50D9B">
              <w:rPr>
                <w:highlight w:val="lightGray"/>
              </w:rPr>
              <w:t>Datum</w:t>
            </w:r>
          </w:p>
        </w:tc>
      </w:tr>
      <w:tr w:rsidR="00C0604E" w:rsidRPr="00C50D9B" w:rsidTr="009E6847">
        <w:trPr>
          <w:cantSplit/>
        </w:trPr>
        <w:tc>
          <w:tcPr>
            <w:tcW w:w="380" w:type="dxa"/>
          </w:tcPr>
          <w:p w:rsidR="00C0604E" w:rsidRPr="00C50D9B" w:rsidRDefault="00C0604E" w:rsidP="009E6847">
            <w:bookmarkStart w:id="0" w:name="_GoBack"/>
            <w:bookmarkEnd w:id="0"/>
          </w:p>
        </w:tc>
        <w:tc>
          <w:tcPr>
            <w:tcW w:w="3573" w:type="dxa"/>
          </w:tcPr>
          <w:p w:rsidR="00C0604E" w:rsidRPr="00C50D9B" w:rsidRDefault="00C0604E" w:rsidP="009E6847">
            <w:r w:rsidRPr="00C50D9B">
              <w:t>Concessieduur</w:t>
            </w:r>
          </w:p>
        </w:tc>
        <w:tc>
          <w:tcPr>
            <w:tcW w:w="4626" w:type="dxa"/>
            <w:tcBorders>
              <w:bottom w:val="single" w:sz="4" w:space="0" w:color="auto"/>
            </w:tcBorders>
            <w:shd w:val="clear" w:color="auto" w:fill="FFFF99"/>
          </w:tcPr>
          <w:p w:rsidR="00C0604E" w:rsidRPr="00C50D9B" w:rsidRDefault="00C0604E" w:rsidP="009E6847">
            <w:pPr>
              <w:rPr>
                <w:highlight w:val="lightGray"/>
              </w:rPr>
            </w:pPr>
            <w:r w:rsidRPr="00C50D9B">
              <w:rPr>
                <w:highlight w:val="lightGray"/>
              </w:rPr>
              <w:t>Datum</w:t>
            </w:r>
          </w:p>
        </w:tc>
      </w:tr>
      <w:tr w:rsidR="00C0604E" w:rsidRPr="00C50D9B" w:rsidTr="009E6847">
        <w:trPr>
          <w:cantSplit/>
        </w:trPr>
        <w:tc>
          <w:tcPr>
            <w:tcW w:w="380" w:type="dxa"/>
            <w:tcBorders>
              <w:bottom w:val="dotted" w:sz="4" w:space="0" w:color="auto"/>
            </w:tcBorders>
          </w:tcPr>
          <w:p w:rsidR="00C0604E" w:rsidRPr="00C50D9B" w:rsidRDefault="00C0604E" w:rsidP="009E6847"/>
        </w:tc>
        <w:tc>
          <w:tcPr>
            <w:tcW w:w="3573" w:type="dxa"/>
            <w:tcBorders>
              <w:bottom w:val="dotted" w:sz="4" w:space="0" w:color="auto"/>
            </w:tcBorders>
          </w:tcPr>
          <w:p w:rsidR="00C0604E" w:rsidRPr="00C50D9B" w:rsidRDefault="00C0604E" w:rsidP="009E6847">
            <w:r w:rsidRPr="00C50D9B">
              <w:t>Uitgevoerd in samenwerkingsverband:</w:t>
            </w:r>
          </w:p>
        </w:tc>
        <w:tc>
          <w:tcPr>
            <w:tcW w:w="4626" w:type="dxa"/>
            <w:tcBorders>
              <w:bottom w:val="dotted" w:sz="4" w:space="0" w:color="auto"/>
            </w:tcBorders>
            <w:shd w:val="clear" w:color="auto" w:fill="FFFF99"/>
          </w:tcPr>
          <w:p w:rsidR="00C0604E" w:rsidRPr="00C50D9B" w:rsidRDefault="00C0604E" w:rsidP="009E6847">
            <w:pPr>
              <w:rPr>
                <w:highlight w:val="lightGray"/>
              </w:rPr>
            </w:pPr>
            <w:r w:rsidRPr="00C50D9B">
              <w:rPr>
                <w:highlight w:val="lightGray"/>
              </w:rPr>
              <w:t>Ja / nee (indien ja: hieronder invullen)</w:t>
            </w:r>
          </w:p>
        </w:tc>
      </w:tr>
      <w:tr w:rsidR="00C0604E" w:rsidRPr="00C50D9B" w:rsidTr="009E6847">
        <w:trPr>
          <w:cantSplit/>
        </w:trPr>
        <w:tc>
          <w:tcPr>
            <w:tcW w:w="380" w:type="dxa"/>
            <w:tcBorders>
              <w:top w:val="dotted" w:sz="4" w:space="0" w:color="auto"/>
              <w:bottom w:val="dotted" w:sz="4" w:space="0" w:color="auto"/>
            </w:tcBorders>
          </w:tcPr>
          <w:p w:rsidR="00C0604E" w:rsidRPr="00C50D9B" w:rsidRDefault="00C0604E" w:rsidP="009E6847"/>
        </w:tc>
        <w:tc>
          <w:tcPr>
            <w:tcW w:w="3573" w:type="dxa"/>
            <w:tcBorders>
              <w:top w:val="dotted" w:sz="4" w:space="0" w:color="auto"/>
              <w:bottom w:val="dotted" w:sz="4" w:space="0" w:color="auto"/>
            </w:tcBorders>
          </w:tcPr>
          <w:p w:rsidR="00C0604E" w:rsidRPr="00C50D9B" w:rsidRDefault="00C0604E" w:rsidP="009E6847">
            <w:r w:rsidRPr="00C50D9B">
              <w:t>De namen van de overige participanten in het samenwerkingsverband</w:t>
            </w:r>
          </w:p>
        </w:tc>
        <w:tc>
          <w:tcPr>
            <w:tcW w:w="4626" w:type="dxa"/>
            <w:tcBorders>
              <w:top w:val="dotted" w:sz="4" w:space="0" w:color="auto"/>
              <w:bottom w:val="dotted" w:sz="4" w:space="0" w:color="auto"/>
            </w:tcBorders>
            <w:shd w:val="clear" w:color="auto" w:fill="FFFF99"/>
          </w:tcPr>
          <w:p w:rsidR="00C0604E" w:rsidRPr="00C50D9B" w:rsidRDefault="00C0604E" w:rsidP="009E6847">
            <w:pPr>
              <w:rPr>
                <w:highlight w:val="lightGray"/>
              </w:rPr>
            </w:pPr>
            <w:r w:rsidRPr="00C50D9B">
              <w:rPr>
                <w:highlight w:val="lightGray"/>
              </w:rPr>
              <w:t xml:space="preserve">Namen </w:t>
            </w:r>
            <w:proofErr w:type="spellStart"/>
            <w:r w:rsidRPr="00C50D9B">
              <w:rPr>
                <w:highlight w:val="lightGray"/>
              </w:rPr>
              <w:t>combinanten</w:t>
            </w:r>
            <w:proofErr w:type="spellEnd"/>
            <w:r w:rsidRPr="00C50D9B">
              <w:rPr>
                <w:highlight w:val="lightGray"/>
              </w:rPr>
              <w:t xml:space="preserve"> en derden</w:t>
            </w:r>
          </w:p>
        </w:tc>
      </w:tr>
      <w:tr w:rsidR="00C0604E" w:rsidRPr="00C50D9B" w:rsidTr="009E6847">
        <w:trPr>
          <w:cantSplit/>
          <w:trHeight w:val="2371"/>
        </w:trPr>
        <w:tc>
          <w:tcPr>
            <w:tcW w:w="380" w:type="dxa"/>
            <w:tcBorders>
              <w:top w:val="dotted" w:sz="4" w:space="0" w:color="auto"/>
              <w:bottom w:val="dotted" w:sz="4" w:space="0" w:color="auto"/>
            </w:tcBorders>
          </w:tcPr>
          <w:p w:rsidR="00C0604E" w:rsidRPr="00C50D9B" w:rsidRDefault="00C0604E" w:rsidP="009E6847"/>
        </w:tc>
        <w:tc>
          <w:tcPr>
            <w:tcW w:w="3573" w:type="dxa"/>
            <w:tcBorders>
              <w:top w:val="dotted" w:sz="4" w:space="0" w:color="auto"/>
              <w:bottom w:val="dotted" w:sz="4" w:space="0" w:color="auto"/>
            </w:tcBorders>
          </w:tcPr>
          <w:p w:rsidR="00C0604E" w:rsidRPr="00C50D9B" w:rsidRDefault="00C0604E" w:rsidP="009E6847">
            <w:r w:rsidRPr="00C50D9B">
              <w:t>Omschrijving van de werkzaamheden dat binnen het samenwerkingsverband door de Inschrijver is verricht waaruit tevens blijkt dat het referentiewerk als bewijsmiddel invulling geeft op de gevraagde technische bekwaamheid.</w:t>
            </w:r>
          </w:p>
        </w:tc>
        <w:tc>
          <w:tcPr>
            <w:tcW w:w="4626" w:type="dxa"/>
            <w:tcBorders>
              <w:top w:val="dotted" w:sz="4" w:space="0" w:color="auto"/>
              <w:bottom w:val="dotted" w:sz="4" w:space="0" w:color="auto"/>
            </w:tcBorders>
            <w:shd w:val="clear" w:color="auto" w:fill="FFFF99"/>
          </w:tcPr>
          <w:p w:rsidR="006F545B" w:rsidRDefault="006F545B" w:rsidP="006F545B">
            <w:pPr>
              <w:pStyle w:val="Tekstopmerking"/>
              <w:rPr>
                <w:szCs w:val="21"/>
              </w:rPr>
            </w:pPr>
            <w:r>
              <w:rPr>
                <w:szCs w:val="21"/>
              </w:rPr>
              <w:t>Inschrijver dient aan te tonen dat hij over de technische competentie beschikt om (snel)laders in de openbare ruimte te exploiteren. Onder exploiteren worden de volgende elementen verstaan:</w:t>
            </w:r>
          </w:p>
          <w:p w:rsidR="006F545B" w:rsidRDefault="006F545B" w:rsidP="006F545B">
            <w:pPr>
              <w:pStyle w:val="Tekstopmerking"/>
              <w:rPr>
                <w:szCs w:val="21"/>
              </w:rPr>
            </w:pPr>
          </w:p>
          <w:p w:rsidR="006F545B" w:rsidRPr="000261BE" w:rsidRDefault="00064050" w:rsidP="006F545B">
            <w:pPr>
              <w:pStyle w:val="Tekstopmerking"/>
              <w:numPr>
                <w:ilvl w:val="0"/>
                <w:numId w:val="29"/>
              </w:numPr>
            </w:pPr>
            <w:r>
              <w:t>Laaddienstlevering</w:t>
            </w:r>
          </w:p>
          <w:p w:rsidR="006F545B" w:rsidRPr="00E15456" w:rsidRDefault="006F545B" w:rsidP="006F545B">
            <w:pPr>
              <w:pStyle w:val="Tekstopmerking"/>
              <w:numPr>
                <w:ilvl w:val="0"/>
                <w:numId w:val="29"/>
              </w:numPr>
            </w:pPr>
            <w:r>
              <w:rPr>
                <w:szCs w:val="21"/>
              </w:rPr>
              <w:t>Beheer en onderhoud</w:t>
            </w:r>
          </w:p>
          <w:p w:rsidR="006F545B" w:rsidRPr="00E15456" w:rsidRDefault="006F545B" w:rsidP="006F545B">
            <w:pPr>
              <w:pStyle w:val="Tekstopmerking"/>
              <w:numPr>
                <w:ilvl w:val="0"/>
                <w:numId w:val="29"/>
              </w:numPr>
            </w:pPr>
            <w:r>
              <w:rPr>
                <w:szCs w:val="21"/>
              </w:rPr>
              <w:t>Storingsdienst</w:t>
            </w:r>
          </w:p>
          <w:p w:rsidR="006F545B" w:rsidRDefault="006F545B" w:rsidP="006F545B">
            <w:pPr>
              <w:pStyle w:val="Lijstalinea"/>
              <w:numPr>
                <w:ilvl w:val="0"/>
                <w:numId w:val="29"/>
              </w:numPr>
            </w:pPr>
            <w:r>
              <w:t xml:space="preserve">Dienstverlening </w:t>
            </w:r>
          </w:p>
          <w:p w:rsidR="006F545B" w:rsidRDefault="006F545B" w:rsidP="006F545B"/>
          <w:p w:rsidR="00C0604E" w:rsidRPr="00C50D9B" w:rsidRDefault="006F545B" w:rsidP="006F545B">
            <w:r>
              <w:t>Indien een i</w:t>
            </w:r>
            <w:r w:rsidR="00C0604E" w:rsidRPr="00C50D9B">
              <w:t xml:space="preserve">nschrijver beroep doet op derde partijen, waarbij de derde partij enige werkzaamheden voor de effectieve exploitatie op zich neemt, dient hij aan te tonen dat deze partij over de nodige technische competentie beschikt. De technische competentie kan in elk geval bestaan uit eerdere ervaring in het exploiteren van (snel)laders voor elektrisch vervoer in de openbare ruimte. </w:t>
            </w:r>
          </w:p>
          <w:p w:rsidR="00C0604E" w:rsidRPr="00C50D9B" w:rsidRDefault="00C0604E" w:rsidP="009E6847">
            <w:pPr>
              <w:rPr>
                <w:highlight w:val="lightGray"/>
              </w:rPr>
            </w:pPr>
          </w:p>
        </w:tc>
      </w:tr>
      <w:tr w:rsidR="00C0604E" w:rsidRPr="00C50D9B" w:rsidTr="009E6847">
        <w:trPr>
          <w:cantSplit/>
          <w:trHeight w:val="2371"/>
        </w:trPr>
        <w:tc>
          <w:tcPr>
            <w:tcW w:w="380" w:type="dxa"/>
            <w:tcBorders>
              <w:top w:val="dotted" w:sz="4" w:space="0" w:color="auto"/>
            </w:tcBorders>
          </w:tcPr>
          <w:p w:rsidR="00C0604E" w:rsidRPr="00C50D9B" w:rsidRDefault="00C0604E" w:rsidP="009E6847"/>
        </w:tc>
        <w:tc>
          <w:tcPr>
            <w:tcW w:w="3573" w:type="dxa"/>
            <w:tcBorders>
              <w:top w:val="dotted" w:sz="4" w:space="0" w:color="auto"/>
            </w:tcBorders>
          </w:tcPr>
          <w:p w:rsidR="00C0604E" w:rsidRPr="00C50D9B" w:rsidRDefault="00C0604E" w:rsidP="009E6847">
            <w:r w:rsidRPr="00C50D9B">
              <w:t>Omvang van de werkzaamheden die door de Inschrijver en de andere deelnemers in het  samenwerkingsverband zijn verricht.</w:t>
            </w:r>
          </w:p>
        </w:tc>
        <w:tc>
          <w:tcPr>
            <w:tcW w:w="4626" w:type="dxa"/>
            <w:tcBorders>
              <w:top w:val="dotted" w:sz="4" w:space="0" w:color="auto"/>
            </w:tcBorders>
            <w:shd w:val="clear" w:color="auto" w:fill="FFFF99"/>
          </w:tcPr>
          <w:p w:rsidR="00C0604E" w:rsidRPr="00C50D9B" w:rsidRDefault="00C0604E" w:rsidP="009E6847">
            <w:pPr>
              <w:rPr>
                <w:highlight w:val="lightGray"/>
              </w:rPr>
            </w:pPr>
            <w:r w:rsidRPr="00C50D9B">
              <w:rPr>
                <w:highlight w:val="lightGray"/>
              </w:rPr>
              <w:t>€    van de werkzaamheden uitgevoerd door Inschrijver</w:t>
            </w:r>
          </w:p>
          <w:p w:rsidR="00C0604E" w:rsidRPr="00C50D9B" w:rsidRDefault="00C0604E" w:rsidP="009E6847">
            <w:pPr>
              <w:rPr>
                <w:highlight w:val="lightGray"/>
              </w:rPr>
            </w:pPr>
          </w:p>
          <w:p w:rsidR="00C0604E" w:rsidRPr="00C50D9B" w:rsidRDefault="00C0604E" w:rsidP="009E6847">
            <w:pPr>
              <w:rPr>
                <w:highlight w:val="lightGray"/>
              </w:rPr>
            </w:pPr>
            <w:r w:rsidRPr="00C50D9B">
              <w:rPr>
                <w:highlight w:val="lightGray"/>
              </w:rPr>
              <w:t xml:space="preserve">€    + omschrijving werkzaamheden uitgevoerd door </w:t>
            </w:r>
            <w:proofErr w:type="spellStart"/>
            <w:r w:rsidRPr="00C50D9B">
              <w:rPr>
                <w:highlight w:val="lightGray"/>
              </w:rPr>
              <w:t>combinant</w:t>
            </w:r>
            <w:proofErr w:type="spellEnd"/>
            <w:r w:rsidRPr="00C50D9B">
              <w:rPr>
                <w:highlight w:val="lightGray"/>
              </w:rPr>
              <w:t>(en)</w:t>
            </w:r>
          </w:p>
          <w:p w:rsidR="00C0604E" w:rsidRPr="00C50D9B" w:rsidRDefault="00C0604E" w:rsidP="009E6847">
            <w:pPr>
              <w:rPr>
                <w:highlight w:val="lightGray"/>
              </w:rPr>
            </w:pPr>
          </w:p>
          <w:p w:rsidR="00C0604E" w:rsidRPr="00C50D9B" w:rsidRDefault="00C0604E" w:rsidP="009E6847">
            <w:pPr>
              <w:rPr>
                <w:highlight w:val="lightGray"/>
              </w:rPr>
            </w:pPr>
            <w:r w:rsidRPr="00C50D9B">
              <w:rPr>
                <w:highlight w:val="lightGray"/>
              </w:rPr>
              <w:t>€    + omschrijving uitgevoerd door derden</w:t>
            </w:r>
          </w:p>
        </w:tc>
      </w:tr>
    </w:tbl>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8FE712F"/>
    <w:multiLevelType w:val="multilevel"/>
    <w:tmpl w:val="D5BAEA26"/>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65F22ED3"/>
    <w:multiLevelType w:val="hybridMultilevel"/>
    <w:tmpl w:val="CBC4C98E"/>
    <w:lvl w:ilvl="0" w:tplc="66624746">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8"/>
  </w:num>
  <w:num w:numId="4">
    <w:abstractNumId w:val="7"/>
  </w:num>
  <w:num w:numId="5">
    <w:abstractNumId w:val="0"/>
  </w:num>
  <w:num w:numId="6">
    <w:abstractNumId w:val="2"/>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04E"/>
    <w:rsid w:val="00064050"/>
    <w:rsid w:val="000B46D8"/>
    <w:rsid w:val="00177A29"/>
    <w:rsid w:val="002B5524"/>
    <w:rsid w:val="003B3222"/>
    <w:rsid w:val="00424DED"/>
    <w:rsid w:val="00482A4F"/>
    <w:rsid w:val="00527398"/>
    <w:rsid w:val="00632123"/>
    <w:rsid w:val="006F545B"/>
    <w:rsid w:val="008104C5"/>
    <w:rsid w:val="008402D9"/>
    <w:rsid w:val="009175F9"/>
    <w:rsid w:val="009761CF"/>
    <w:rsid w:val="009B0D92"/>
    <w:rsid w:val="00A03098"/>
    <w:rsid w:val="00A3732E"/>
    <w:rsid w:val="00A53085"/>
    <w:rsid w:val="00BD0C39"/>
    <w:rsid w:val="00C0604E"/>
    <w:rsid w:val="00EB1492"/>
    <w:rsid w:val="00F12F0D"/>
    <w:rsid w:val="00F923D2"/>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C0604E"/>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Bijlageondertitel">
    <w:name w:val="Bijlage ondertitel"/>
    <w:basedOn w:val="Standaard"/>
    <w:next w:val="Standaard"/>
    <w:qFormat/>
    <w:rsid w:val="00C0604E"/>
    <w:pPr>
      <w:pageBreakBefore/>
      <w:numPr>
        <w:numId w:val="27"/>
      </w:numPr>
      <w:spacing w:after="560" w:line="560" w:lineRule="atLeast"/>
    </w:pPr>
    <w:rPr>
      <w:b/>
      <w:sz w:val="42"/>
      <w:szCs w:val="42"/>
    </w:rPr>
  </w:style>
  <w:style w:type="paragraph" w:styleId="Tekstopmerking">
    <w:name w:val="annotation text"/>
    <w:basedOn w:val="Standaard"/>
    <w:link w:val="TekstopmerkingChar"/>
    <w:rsid w:val="006F545B"/>
    <w:pPr>
      <w:tabs>
        <w:tab w:val="left" w:pos="851"/>
      </w:tabs>
      <w:spacing w:line="280" w:lineRule="exact"/>
      <w:contextualSpacing/>
    </w:pPr>
    <w:rPr>
      <w:rFonts w:eastAsia="Times New Roman"/>
      <w:szCs w:val="20"/>
      <w:lang w:eastAsia="nl-NL"/>
    </w:rPr>
  </w:style>
  <w:style w:type="character" w:customStyle="1" w:styleId="TekstopmerkingChar">
    <w:name w:val="Tekst opmerking Char"/>
    <w:basedOn w:val="Standaardalinea-lettertype"/>
    <w:link w:val="Tekstopmerking"/>
    <w:rsid w:val="006F545B"/>
    <w:rPr>
      <w:szCs w:val="20"/>
    </w:rPr>
  </w:style>
  <w:style w:type="paragraph" w:styleId="Lijstalinea">
    <w:name w:val="List Paragraph"/>
    <w:basedOn w:val="Standaard"/>
    <w:uiPriority w:val="34"/>
    <w:rsid w:val="006F54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C0604E"/>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Bijlageondertitel">
    <w:name w:val="Bijlage ondertitel"/>
    <w:basedOn w:val="Standaard"/>
    <w:next w:val="Standaard"/>
    <w:qFormat/>
    <w:rsid w:val="00C0604E"/>
    <w:pPr>
      <w:pageBreakBefore/>
      <w:numPr>
        <w:numId w:val="27"/>
      </w:numPr>
      <w:spacing w:after="560" w:line="560" w:lineRule="atLeast"/>
    </w:pPr>
    <w:rPr>
      <w:b/>
      <w:sz w:val="42"/>
      <w:szCs w:val="42"/>
    </w:rPr>
  </w:style>
  <w:style w:type="paragraph" w:styleId="Tekstopmerking">
    <w:name w:val="annotation text"/>
    <w:basedOn w:val="Standaard"/>
    <w:link w:val="TekstopmerkingChar"/>
    <w:rsid w:val="006F545B"/>
    <w:pPr>
      <w:tabs>
        <w:tab w:val="left" w:pos="851"/>
      </w:tabs>
      <w:spacing w:line="280" w:lineRule="exact"/>
      <w:contextualSpacing/>
    </w:pPr>
    <w:rPr>
      <w:rFonts w:eastAsia="Times New Roman"/>
      <w:szCs w:val="20"/>
      <w:lang w:eastAsia="nl-NL"/>
    </w:rPr>
  </w:style>
  <w:style w:type="character" w:customStyle="1" w:styleId="TekstopmerkingChar">
    <w:name w:val="Tekst opmerking Char"/>
    <w:basedOn w:val="Standaardalinea-lettertype"/>
    <w:link w:val="Tekstopmerking"/>
    <w:rsid w:val="006F545B"/>
    <w:rPr>
      <w:szCs w:val="20"/>
    </w:rPr>
  </w:style>
  <w:style w:type="paragraph" w:styleId="Lijstalinea">
    <w:name w:val="List Paragraph"/>
    <w:basedOn w:val="Standaard"/>
    <w:uiPriority w:val="34"/>
    <w:rsid w:val="006F54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995E069C.dotm</Template>
  <TotalTime>7</TotalTime>
  <Pages>2</Pages>
  <Words>309</Words>
  <Characters>2166</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Hendriks, Jan-Willem</dc:creator>
  <cp:lastModifiedBy>Hendriks, Jan-Willem</cp:lastModifiedBy>
  <cp:revision>3</cp:revision>
  <dcterms:created xsi:type="dcterms:W3CDTF">2018-01-30T11:13:00Z</dcterms:created>
  <dcterms:modified xsi:type="dcterms:W3CDTF">2018-01-30T16:13:00Z</dcterms:modified>
</cp:coreProperties>
</file>